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Nebenraum Garage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74095513" name="019ef8e7-4f8d-7f32-ad76-90883a5e240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8289442" name="019ef8e7-4f8d-7f32-ad76-90883a5e240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Garage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13474053" name="019ef8eb-522f-7ec6-9332-8fc294b9869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8254418" name="019ef8eb-522f-7ec6-9332-8fc294b9869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Gang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15371891" name="019ef8f0-636e-7a17-9800-1d651a9a127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77730271" name="019ef8f0-636e-7a17-9800-1d651a9a127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Heizraum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0043066" name="019ef8f5-4ee7-7839-a33e-4b0fb15ceb2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57901434" name="019ef8f5-4ee7-7839-a33e-4b0fb15ceb2a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Garage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18090058" name="019ef8ed-2f3b-7349-b592-e660ee426b7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8619938" name="019ef8ed-2f3b-7349-b592-e660ee426b7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Gang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75912520" name="019ef8f1-54b7-774f-bdb7-a834a3e7844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5047305" name="019ef8f1-54b7-774f-bdb7-a834a3e7844c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Heizraum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90909117" name="019ef8f5-d846-75a7-9171-06da1133dba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9555414" name="019ef8f5-d846-75a7-9171-06da1133dbad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19999585" name="019ef903-0c81-7f7e-9d94-22b294fc258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38455" name="019ef903-0c81-7f7e-9d94-22b294fc258b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Gang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64551359" name="019ef907-553a-78d4-a420-51ac9409418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10681075" name="019ef907-553a-78d4-a420-51ac94094186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3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Stationsstrasse 91, Wiesendangen</w:t>
          </w:r>
        </w:p>
        <w:p>
          <w:pPr>
            <w:spacing w:before="0" w:after="0"/>
          </w:pPr>
          <w:r>
            <w:t>1024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footer.xml" Type="http://schemas.openxmlformats.org/officeDocument/2006/relationships/footer" Id="rId1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